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EB0" w:rsidRDefault="00A20E84" w:rsidP="003F5EB0">
      <w:r>
        <w:t>In ‘</w:t>
      </w:r>
      <w:r w:rsidR="005E0428">
        <w:t xml:space="preserve">Bijlage 6. Vraagspecificatie eisen (VSE)-V1.0’ </w:t>
      </w:r>
      <w:r>
        <w:t>wordt verwezen naar een aantal voorbeeldbestanden</w:t>
      </w:r>
      <w:r w:rsidR="00AF694E">
        <w:t xml:space="preserve"> of andere bijlagen</w:t>
      </w:r>
      <w:r>
        <w:t xml:space="preserve">. Deze bestanden zijn gecombineerd in het zip-bestand, waar deze </w:t>
      </w:r>
      <w:proofErr w:type="spellStart"/>
      <w:r>
        <w:t>leesmij</w:t>
      </w:r>
      <w:proofErr w:type="spellEnd"/>
      <w:r>
        <w:t xml:space="preserve"> ook onderdeel van uitmaakt.</w:t>
      </w:r>
    </w:p>
    <w:p w:rsidR="00A20E84" w:rsidRDefault="00A20E84" w:rsidP="003F5EB0"/>
    <w:p w:rsidR="00A20E84" w:rsidRDefault="00A20E84" w:rsidP="003F5EB0">
      <w:r>
        <w:t>In onderstaande tabel staat aangegeven welk bestand, als voorbeeld fungeert bij welke beschreven functionaliteit.</w:t>
      </w:r>
    </w:p>
    <w:p w:rsidR="00A20E84" w:rsidRDefault="00A20E84" w:rsidP="003F5EB0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858"/>
        <w:gridCol w:w="3666"/>
        <w:gridCol w:w="3543"/>
      </w:tblGrid>
      <w:tr w:rsidR="00A20E84" w:rsidTr="00B53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58" w:type="dxa"/>
          </w:tcPr>
          <w:p w:rsidR="00A20E84" w:rsidRDefault="00AF694E" w:rsidP="003F5EB0">
            <w:r>
              <w:t>Code functionaliteit</w:t>
            </w:r>
          </w:p>
        </w:tc>
        <w:tc>
          <w:tcPr>
            <w:tcW w:w="3666" w:type="dxa"/>
          </w:tcPr>
          <w:p w:rsidR="00A20E84" w:rsidRDefault="00A20E84" w:rsidP="003F5EB0">
            <w:r>
              <w:t>Naam bestand</w:t>
            </w:r>
          </w:p>
        </w:tc>
        <w:tc>
          <w:tcPr>
            <w:tcW w:w="3543" w:type="dxa"/>
          </w:tcPr>
          <w:p w:rsidR="00A20E84" w:rsidRDefault="00A20E84" w:rsidP="003F5EB0">
            <w:r>
              <w:t>Omschrijving bestand</w:t>
            </w:r>
          </w:p>
        </w:tc>
      </w:tr>
      <w:tr w:rsidR="00310101" w:rsidRPr="00310101" w:rsidTr="00B53713">
        <w:tc>
          <w:tcPr>
            <w:tcW w:w="1858" w:type="dxa"/>
          </w:tcPr>
          <w:p w:rsidR="00310101" w:rsidRDefault="00310101" w:rsidP="00310101">
            <w:r>
              <w:t>EF-004</w:t>
            </w:r>
          </w:p>
        </w:tc>
        <w:tc>
          <w:tcPr>
            <w:tcW w:w="3666" w:type="dxa"/>
          </w:tcPr>
          <w:p w:rsidR="00310101" w:rsidRDefault="00310101" w:rsidP="00310101">
            <w:r w:rsidRPr="00B53713">
              <w:t>1R6AAEU5_ED72.XYZ</w:t>
            </w:r>
          </w:p>
        </w:tc>
        <w:tc>
          <w:tcPr>
            <w:tcW w:w="3543" w:type="dxa"/>
          </w:tcPr>
          <w:p w:rsidR="00310101" w:rsidRPr="00AF694E" w:rsidRDefault="00310101" w:rsidP="00310101">
            <w:pPr>
              <w:rPr>
                <w:lang w:val="en-US"/>
              </w:rPr>
            </w:pPr>
            <w:r w:rsidRPr="00AF694E">
              <w:rPr>
                <w:lang w:val="en-US"/>
              </w:rPr>
              <w:t>columnar ASCII x-y-z</w:t>
            </w:r>
          </w:p>
        </w:tc>
      </w:tr>
      <w:tr w:rsidR="00310101" w:rsidTr="00B53713">
        <w:tc>
          <w:tcPr>
            <w:tcW w:w="1858" w:type="dxa"/>
          </w:tcPr>
          <w:p w:rsidR="00310101" w:rsidRDefault="00310101" w:rsidP="00310101">
            <w:r>
              <w:t>EF-</w:t>
            </w:r>
            <w:r>
              <w:t>004</w:t>
            </w:r>
          </w:p>
        </w:tc>
        <w:tc>
          <w:tcPr>
            <w:tcW w:w="3666" w:type="dxa"/>
          </w:tcPr>
          <w:p w:rsidR="00310101" w:rsidRDefault="00310101" w:rsidP="00310101">
            <w:r w:rsidRPr="00B53713">
              <w:t>1R6687W2_ED255.ASC</w:t>
            </w:r>
          </w:p>
        </w:tc>
        <w:tc>
          <w:tcPr>
            <w:tcW w:w="3543" w:type="dxa"/>
          </w:tcPr>
          <w:p w:rsidR="00310101" w:rsidRDefault="00310101" w:rsidP="00310101">
            <w:proofErr w:type="spellStart"/>
            <w:r w:rsidRPr="00AF694E">
              <w:t>ArcInfo</w:t>
            </w:r>
            <w:proofErr w:type="spellEnd"/>
          </w:p>
        </w:tc>
      </w:tr>
      <w:tr w:rsidR="00310101" w:rsidTr="00B53713">
        <w:tc>
          <w:tcPr>
            <w:tcW w:w="1858" w:type="dxa"/>
          </w:tcPr>
          <w:p w:rsidR="00310101" w:rsidRDefault="00310101" w:rsidP="00310101">
            <w:r>
              <w:t>EF-010</w:t>
            </w:r>
          </w:p>
        </w:tc>
        <w:tc>
          <w:tcPr>
            <w:tcW w:w="3666" w:type="dxa"/>
          </w:tcPr>
          <w:p w:rsidR="00310101" w:rsidRDefault="00310101" w:rsidP="00310101">
            <w:r w:rsidRPr="00B53713">
              <w:t>1R6687W2_ED255.ASC</w:t>
            </w:r>
          </w:p>
        </w:tc>
        <w:tc>
          <w:tcPr>
            <w:tcW w:w="3543" w:type="dxa"/>
          </w:tcPr>
          <w:p w:rsidR="00310101" w:rsidRDefault="00310101" w:rsidP="00310101">
            <w:proofErr w:type="spellStart"/>
            <w:r>
              <w:t>Bodemgrid</w:t>
            </w:r>
            <w:proofErr w:type="spellEnd"/>
            <w:r>
              <w:t xml:space="preserve"> </w:t>
            </w:r>
            <w:proofErr w:type="spellStart"/>
            <w:r>
              <w:t>tbv</w:t>
            </w:r>
            <w:proofErr w:type="spellEnd"/>
            <w:r>
              <w:t xml:space="preserve"> Westerscheldeplanner</w:t>
            </w:r>
          </w:p>
        </w:tc>
      </w:tr>
      <w:tr w:rsidR="00A20E84" w:rsidTr="00B53713">
        <w:tc>
          <w:tcPr>
            <w:tcW w:w="1858" w:type="dxa"/>
          </w:tcPr>
          <w:p w:rsidR="00A20E84" w:rsidRDefault="00AF694E" w:rsidP="003F5EB0">
            <w:r>
              <w:t>EF-01</w:t>
            </w:r>
            <w:r w:rsidR="00310101">
              <w:t>3</w:t>
            </w:r>
          </w:p>
        </w:tc>
        <w:tc>
          <w:tcPr>
            <w:tcW w:w="3666" w:type="dxa"/>
          </w:tcPr>
          <w:p w:rsidR="00A20E84" w:rsidRPr="00B53713" w:rsidRDefault="00B53713" w:rsidP="003F5EB0">
            <w:pPr>
              <w:rPr>
                <w:lang w:val="en-US"/>
              </w:rPr>
            </w:pPr>
            <w:r w:rsidRPr="00B53713">
              <w:rPr>
                <w:lang w:val="en-US"/>
              </w:rPr>
              <w:t xml:space="preserve">Handling shortcomings in Inland </w:t>
            </w:r>
            <w:proofErr w:type="spellStart"/>
            <w:r w:rsidRPr="00B53713">
              <w:rPr>
                <w:lang w:val="en-US"/>
              </w:rPr>
              <w:t>Ecdis</w:t>
            </w:r>
            <w:proofErr w:type="spellEnd"/>
            <w:r w:rsidRPr="00B53713">
              <w:rPr>
                <w:lang w:val="en-US"/>
              </w:rPr>
              <w:t xml:space="preserve"> specification - 2.9.docx</w:t>
            </w:r>
          </w:p>
        </w:tc>
        <w:tc>
          <w:tcPr>
            <w:tcW w:w="3543" w:type="dxa"/>
          </w:tcPr>
          <w:p w:rsidR="00A20E84" w:rsidRDefault="00AF694E" w:rsidP="003F5EB0">
            <w:r w:rsidRPr="00C24B74">
              <w:rPr>
                <w:lang w:val="en-US"/>
              </w:rPr>
              <w:t xml:space="preserve">Handling shortcomings in the Inland </w:t>
            </w:r>
            <w:proofErr w:type="spellStart"/>
            <w:r w:rsidRPr="00C24B74">
              <w:rPr>
                <w:lang w:val="en-US"/>
              </w:rPr>
              <w:t>Ecdis</w:t>
            </w:r>
            <w:proofErr w:type="spellEnd"/>
            <w:r w:rsidRPr="00C24B74">
              <w:rPr>
                <w:lang w:val="en-US"/>
              </w:rPr>
              <w:t xml:space="preserve"> specification</w:t>
            </w:r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Hoofdstuk</w:t>
            </w:r>
            <w:proofErr w:type="spellEnd"/>
            <w:r>
              <w:rPr>
                <w:lang w:val="en-US"/>
              </w:rPr>
              <w:t xml:space="preserve"> 5: Summary Table</w:t>
            </w:r>
          </w:p>
        </w:tc>
      </w:tr>
      <w:tr w:rsidR="00BF4728" w:rsidTr="00B53713">
        <w:tc>
          <w:tcPr>
            <w:tcW w:w="1858" w:type="dxa"/>
          </w:tcPr>
          <w:p w:rsidR="00BF4728" w:rsidRDefault="00BF4728" w:rsidP="003F5EB0">
            <w:r>
              <w:t>OF-01</w:t>
            </w:r>
            <w:r w:rsidR="00310101">
              <w:t>7</w:t>
            </w:r>
          </w:p>
        </w:tc>
        <w:tc>
          <w:tcPr>
            <w:tcW w:w="3666" w:type="dxa"/>
          </w:tcPr>
          <w:p w:rsidR="00BF4728" w:rsidRPr="00B53713" w:rsidRDefault="00BF4728" w:rsidP="003F5EB0">
            <w:r>
              <w:t>DIGIPOL interpolatieprocedure.pdf</w:t>
            </w:r>
          </w:p>
        </w:tc>
        <w:tc>
          <w:tcPr>
            <w:tcW w:w="3543" w:type="dxa"/>
          </w:tcPr>
          <w:p w:rsidR="00BF4728" w:rsidRPr="00AF694E" w:rsidRDefault="00BF4728" w:rsidP="003F5EB0">
            <w:r>
              <w:t xml:space="preserve">Toelichting interpolatieprocedure </w:t>
            </w:r>
            <w:proofErr w:type="spellStart"/>
            <w:r>
              <w:t>Digipol</w:t>
            </w:r>
            <w:proofErr w:type="spellEnd"/>
          </w:p>
        </w:tc>
      </w:tr>
      <w:tr w:rsidR="008E2349" w:rsidTr="00B53713">
        <w:tc>
          <w:tcPr>
            <w:tcW w:w="1858" w:type="dxa"/>
          </w:tcPr>
          <w:p w:rsidR="008E2349" w:rsidRDefault="008E2349" w:rsidP="003F5EB0">
            <w:r>
              <w:t>Systeemeisen</w:t>
            </w:r>
          </w:p>
        </w:tc>
        <w:tc>
          <w:tcPr>
            <w:tcW w:w="3666" w:type="dxa"/>
          </w:tcPr>
          <w:p w:rsidR="008E2349" w:rsidRDefault="008E2349" w:rsidP="003F5EB0">
            <w:r w:rsidRPr="008E2349">
              <w:t>RIVA 2022-1 maritiem ENC.xlsx</w:t>
            </w:r>
          </w:p>
        </w:tc>
        <w:tc>
          <w:tcPr>
            <w:tcW w:w="3543" w:type="dxa"/>
          </w:tcPr>
          <w:p w:rsidR="008E2349" w:rsidRDefault="008E2349" w:rsidP="003F5EB0">
            <w:r>
              <w:t>RIVA eisen</w:t>
            </w:r>
          </w:p>
        </w:tc>
      </w:tr>
    </w:tbl>
    <w:p w:rsidR="00A20E84" w:rsidRPr="003F5EB0" w:rsidRDefault="00A20E84" w:rsidP="003F5EB0">
      <w:bookmarkStart w:id="0" w:name="_GoBack"/>
      <w:bookmarkEnd w:id="0"/>
    </w:p>
    <w:sectPr w:rsidR="00A20E84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4E2" w:rsidRDefault="006A54E2" w:rsidP="0088501B">
      <w:r>
        <w:separator/>
      </w:r>
    </w:p>
  </w:endnote>
  <w:endnote w:type="continuationSeparator" w:id="0">
    <w:p w:rsidR="006A54E2" w:rsidRDefault="006A54E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4E2" w:rsidRDefault="006A54E2" w:rsidP="0088501B">
      <w:r>
        <w:separator/>
      </w:r>
    </w:p>
  </w:footnote>
  <w:footnote w:type="continuationSeparator" w:id="0">
    <w:p w:rsidR="006A54E2" w:rsidRDefault="006A54E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E2"/>
    <w:rsid w:val="00043163"/>
    <w:rsid w:val="00056D70"/>
    <w:rsid w:val="000B3F94"/>
    <w:rsid w:val="000E1F3B"/>
    <w:rsid w:val="00173156"/>
    <w:rsid w:val="001D6F03"/>
    <w:rsid w:val="002A6578"/>
    <w:rsid w:val="002B1092"/>
    <w:rsid w:val="002C7D43"/>
    <w:rsid w:val="002E0FD2"/>
    <w:rsid w:val="00310101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28"/>
    <w:rsid w:val="005E046F"/>
    <w:rsid w:val="006006F5"/>
    <w:rsid w:val="00650A9B"/>
    <w:rsid w:val="006A54E2"/>
    <w:rsid w:val="006D2E66"/>
    <w:rsid w:val="006F42D7"/>
    <w:rsid w:val="007435A7"/>
    <w:rsid w:val="007F4AEA"/>
    <w:rsid w:val="0088386A"/>
    <w:rsid w:val="0088501B"/>
    <w:rsid w:val="008D2753"/>
    <w:rsid w:val="008E2349"/>
    <w:rsid w:val="008E3581"/>
    <w:rsid w:val="00905289"/>
    <w:rsid w:val="009C5CF5"/>
    <w:rsid w:val="00A20E84"/>
    <w:rsid w:val="00A32591"/>
    <w:rsid w:val="00A77ABF"/>
    <w:rsid w:val="00A863E9"/>
    <w:rsid w:val="00AF694E"/>
    <w:rsid w:val="00B022C4"/>
    <w:rsid w:val="00B53713"/>
    <w:rsid w:val="00B559E9"/>
    <w:rsid w:val="00B72222"/>
    <w:rsid w:val="00B80650"/>
    <w:rsid w:val="00BF4728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5506D1"/>
  <w15:chartTrackingRefBased/>
  <w15:docId w15:val="{B64A6530-4261-426E-BB73-15C1EDCB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127</Words>
  <Characters>704</Characters>
  <Application>Microsoft Office Word</Application>
  <DocSecurity>0</DocSecurity>
  <Lines>5</Lines>
  <Paragraphs>1</Paragraphs>
  <ScaleCrop>false</ScaleCrop>
  <Company>Rijkswaterstaat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2023-03-30T08:53:00Z</dcterms:created>
  <dcterms:modified xsi:type="dcterms:W3CDTF">2023-04-11T10:18:00Z</dcterms:modified>
</cp:coreProperties>
</file>